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F72F8" w14:textId="77777777" w:rsidR="00DD0355" w:rsidRDefault="00DD0355" w:rsidP="003C19FE">
      <w:pPr>
        <w:rPr>
          <w:b/>
          <w:bCs/>
          <w:sz w:val="40"/>
          <w:szCs w:val="40"/>
        </w:rPr>
      </w:pPr>
    </w:p>
    <w:p w14:paraId="245F72F9" w14:textId="5C806F35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061B7D"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</w:t>
      </w:r>
      <w:r w:rsidR="00B90BC0">
        <w:rPr>
          <w:b/>
          <w:bCs/>
          <w:sz w:val="40"/>
          <w:szCs w:val="40"/>
        </w:rPr>
        <w:t>vings</w:t>
      </w:r>
      <w:r w:rsidR="003C19FE" w:rsidRPr="00FD0FAE">
        <w:rPr>
          <w:b/>
          <w:bCs/>
          <w:sz w:val="40"/>
          <w:szCs w:val="40"/>
        </w:rPr>
        <w:t>biljet</w:t>
      </w:r>
      <w:r>
        <w:rPr>
          <w:b/>
          <w:bCs/>
          <w:sz w:val="40"/>
          <w:szCs w:val="40"/>
        </w:rPr>
        <w:t xml:space="preserve"> </w:t>
      </w:r>
    </w:p>
    <w:p w14:paraId="245F72FA" w14:textId="77777777" w:rsidR="00FD0FAE" w:rsidRDefault="00FD0FAE" w:rsidP="003C19FE"/>
    <w:p w14:paraId="245F72FB" w14:textId="77777777" w:rsidR="003C19FE" w:rsidRPr="003C19FE" w:rsidRDefault="003C19FE" w:rsidP="003C19FE">
      <w:r w:rsidRPr="003C19FE">
        <w:t>De hierna te noemen inschrijver(s):</w:t>
      </w:r>
    </w:p>
    <w:p w14:paraId="245F72FC" w14:textId="77777777" w:rsidR="00220940" w:rsidRDefault="00220940" w:rsidP="003C19FE"/>
    <w:p w14:paraId="245F72FD" w14:textId="77777777" w:rsidR="00FD0FAE" w:rsidRDefault="003C19FE" w:rsidP="003C19FE">
      <w:r w:rsidRPr="003C19FE">
        <w:t xml:space="preserve">a. _____________________________________________ </w:t>
      </w:r>
    </w:p>
    <w:p w14:paraId="245F72FE" w14:textId="77777777" w:rsidR="00FD0FAE" w:rsidRDefault="003C19FE" w:rsidP="003C19FE">
      <w:r w:rsidRPr="003C19FE">
        <w:t xml:space="preserve">gevestigd te: _______________________________________ </w:t>
      </w:r>
    </w:p>
    <w:p w14:paraId="245F72FF" w14:textId="77777777" w:rsidR="003C19FE" w:rsidRPr="003C19FE" w:rsidRDefault="003C19FE" w:rsidP="003C19FE">
      <w:r w:rsidRPr="003C19FE">
        <w:t>KVK-nummer ______________________________</w:t>
      </w:r>
    </w:p>
    <w:p w14:paraId="245F7300" w14:textId="77777777" w:rsidR="00220940" w:rsidRDefault="00220940" w:rsidP="003C19FE"/>
    <w:p w14:paraId="245F7301" w14:textId="77777777" w:rsidR="00FD0FAE" w:rsidRDefault="003C19FE" w:rsidP="003C19FE">
      <w:r w:rsidRPr="003C19FE">
        <w:t xml:space="preserve">b. _____________________________________________ </w:t>
      </w:r>
    </w:p>
    <w:p w14:paraId="245F7302" w14:textId="77777777" w:rsidR="00FD0FAE" w:rsidRDefault="003C19FE" w:rsidP="003C19FE">
      <w:r w:rsidRPr="003C19FE">
        <w:t xml:space="preserve">gevestigd te: _______________________________________ </w:t>
      </w:r>
    </w:p>
    <w:p w14:paraId="245F7303" w14:textId="77777777" w:rsidR="003C19FE" w:rsidRPr="003C19FE" w:rsidRDefault="003C19FE" w:rsidP="003C19FE">
      <w:r w:rsidRPr="003C19FE">
        <w:t>KVK-nummer ______________________________</w:t>
      </w:r>
    </w:p>
    <w:p w14:paraId="245F7304" w14:textId="77777777" w:rsidR="00220940" w:rsidRDefault="00220940" w:rsidP="003C19FE"/>
    <w:p w14:paraId="245F7305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245F7306" w14:textId="77777777" w:rsidR="00FD0FAE" w:rsidRDefault="00FD0FAE" w:rsidP="003C19FE"/>
    <w:p w14:paraId="245F7307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245F7308" w14:textId="77777777" w:rsidR="00220940" w:rsidRDefault="00220940" w:rsidP="003C19FE"/>
    <w:p w14:paraId="245F7309" w14:textId="5505F816" w:rsidR="00FD0FAE" w:rsidRPr="00D93CF8" w:rsidRDefault="0087348D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Productie, L</w:t>
      </w:r>
      <w:r w:rsidR="00061B7D">
        <w:rPr>
          <w:b/>
          <w:sz w:val="28"/>
          <w:szCs w:val="28"/>
        </w:rPr>
        <w:t xml:space="preserve">evering en </w:t>
      </w:r>
      <w:r>
        <w:rPr>
          <w:b/>
          <w:sz w:val="28"/>
          <w:szCs w:val="28"/>
        </w:rPr>
        <w:t>P</w:t>
      </w:r>
      <w:r w:rsidR="00061B7D">
        <w:rPr>
          <w:b/>
          <w:sz w:val="28"/>
          <w:szCs w:val="28"/>
        </w:rPr>
        <w:t xml:space="preserve">laatsing </w:t>
      </w:r>
      <w:r>
        <w:rPr>
          <w:b/>
          <w:sz w:val="28"/>
          <w:szCs w:val="28"/>
        </w:rPr>
        <w:t xml:space="preserve">6 </w:t>
      </w:r>
      <w:r w:rsidR="00061B7D">
        <w:rPr>
          <w:b/>
          <w:sz w:val="28"/>
          <w:szCs w:val="28"/>
        </w:rPr>
        <w:t>woonwagens</w:t>
      </w:r>
      <w:r>
        <w:rPr>
          <w:b/>
          <w:sz w:val="28"/>
          <w:szCs w:val="28"/>
        </w:rPr>
        <w:t xml:space="preserve"> inclusief optie </w:t>
      </w:r>
      <w:r w:rsidR="00EF75A2">
        <w:rPr>
          <w:b/>
          <w:sz w:val="28"/>
          <w:szCs w:val="28"/>
        </w:rPr>
        <w:t xml:space="preserve">op </w:t>
      </w:r>
      <w:r>
        <w:rPr>
          <w:b/>
          <w:sz w:val="28"/>
          <w:szCs w:val="28"/>
        </w:rPr>
        <w:t xml:space="preserve">2 extra woonwagens </w:t>
      </w:r>
    </w:p>
    <w:p w14:paraId="245F730A" w14:textId="77777777" w:rsidR="00FD0FAE" w:rsidRDefault="00FD0FAE" w:rsidP="003C19FE"/>
    <w:p w14:paraId="245F730B" w14:textId="77777777" w:rsidR="003C19FE" w:rsidRDefault="003C19FE" w:rsidP="003C19FE">
      <w:r w:rsidRPr="003C19FE">
        <w:t>uit te voeren voor een bedrag, de omzetbelasting daarin niet inbegrepen, van:</w:t>
      </w:r>
    </w:p>
    <w:p w14:paraId="245F730C" w14:textId="77777777" w:rsidR="00367491" w:rsidRPr="003C19FE" w:rsidRDefault="00367491" w:rsidP="003C19FE"/>
    <w:p w14:paraId="245F730D" w14:textId="77777777" w:rsidR="003C19FE" w:rsidRDefault="003C19FE" w:rsidP="003C19FE">
      <w:r w:rsidRPr="003C19FE">
        <w:t>__________________________________________ euro (bedrag in cijfers)</w:t>
      </w:r>
    </w:p>
    <w:p w14:paraId="245F730E" w14:textId="77777777" w:rsidR="00367491" w:rsidRPr="003C19FE" w:rsidRDefault="00367491" w:rsidP="003C19FE"/>
    <w:p w14:paraId="245F730F" w14:textId="77777777" w:rsidR="00367491" w:rsidRPr="003C19FE" w:rsidRDefault="003C19FE" w:rsidP="003C19FE">
      <w:r w:rsidRPr="003C19FE">
        <w:t>__________________________________________ euro (bedrag in letters).</w:t>
      </w:r>
    </w:p>
    <w:p w14:paraId="245F7310" w14:textId="77777777" w:rsidR="00BE1DBE" w:rsidRDefault="00BE1DBE" w:rsidP="003C19FE"/>
    <w:p w14:paraId="245F7311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245F7312" w14:textId="77777777" w:rsidR="00367491" w:rsidRPr="003C19FE" w:rsidRDefault="00367491" w:rsidP="003C19FE"/>
    <w:p w14:paraId="245F7313" w14:textId="77777777" w:rsidR="003C19FE" w:rsidRDefault="003C19FE" w:rsidP="003C19FE">
      <w:r w:rsidRPr="003C19FE">
        <w:t>__________________________________________ euro (bedrag in cijfers)</w:t>
      </w:r>
    </w:p>
    <w:p w14:paraId="245F7314" w14:textId="77777777" w:rsidR="00367491" w:rsidRPr="003C19FE" w:rsidRDefault="00367491" w:rsidP="003C19FE"/>
    <w:p w14:paraId="245F7315" w14:textId="77777777" w:rsidR="003C19FE" w:rsidRPr="003C19FE" w:rsidRDefault="003C19FE" w:rsidP="003C19FE">
      <w:r w:rsidRPr="003C19FE">
        <w:t>__________________________________________ euro (bedrag in letters).</w:t>
      </w:r>
    </w:p>
    <w:p w14:paraId="245F7316" w14:textId="77777777" w:rsidR="00FD0FAE" w:rsidRDefault="00FD0FAE" w:rsidP="003C19FE"/>
    <w:p w14:paraId="245F7317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245F7318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245F7319" w14:textId="77777777" w:rsidR="00FD0FAE" w:rsidRDefault="00FD0FAE" w:rsidP="003C19FE"/>
    <w:p w14:paraId="245F731A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45F731B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245F731C" w14:textId="77777777" w:rsidR="00FD0FAE" w:rsidRDefault="00FD0FAE" w:rsidP="003C19FE"/>
    <w:p w14:paraId="245F731D" w14:textId="77777777" w:rsidR="00367491" w:rsidRDefault="00367491" w:rsidP="003C19FE"/>
    <w:p w14:paraId="245F731E" w14:textId="77777777" w:rsidR="00367491" w:rsidRDefault="00367491" w:rsidP="003C19FE"/>
    <w:p w14:paraId="245F731F" w14:textId="77777777" w:rsidR="00367491" w:rsidRDefault="00367491" w:rsidP="003C19FE"/>
    <w:p w14:paraId="245F7320" w14:textId="77777777" w:rsidR="00367491" w:rsidRDefault="00367491" w:rsidP="003C19FE"/>
    <w:p w14:paraId="245F7321" w14:textId="77777777" w:rsidR="00367491" w:rsidRDefault="00367491" w:rsidP="003C19FE"/>
    <w:p w14:paraId="245F7322" w14:textId="77777777" w:rsidR="00367491" w:rsidRDefault="00367491" w:rsidP="003C19FE"/>
    <w:p w14:paraId="245F7323" w14:textId="77777777" w:rsidR="00367491" w:rsidRDefault="00367491" w:rsidP="003C19FE"/>
    <w:p w14:paraId="245F7324" w14:textId="77777777" w:rsidR="00367491" w:rsidRDefault="00367491" w:rsidP="003C19FE"/>
    <w:p w14:paraId="245F7325" w14:textId="77777777" w:rsidR="00367491" w:rsidRDefault="00367491" w:rsidP="003C19FE"/>
    <w:p w14:paraId="245F7326" w14:textId="77777777" w:rsidR="00367491" w:rsidRDefault="00367491" w:rsidP="003C19FE"/>
    <w:p w14:paraId="245F7327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245F7328" w14:textId="77777777" w:rsidR="00220940" w:rsidRDefault="00220940" w:rsidP="003C19FE"/>
    <w:p w14:paraId="245F7329" w14:textId="77777777" w:rsidR="003C19FE" w:rsidRPr="003C19FE" w:rsidRDefault="003C19FE" w:rsidP="003C19FE">
      <w:r w:rsidRPr="003C19FE">
        <w:t>De inschrijver(s)</w:t>
      </w:r>
    </w:p>
    <w:p w14:paraId="245F732A" w14:textId="77777777" w:rsidR="00367491" w:rsidRDefault="00367491" w:rsidP="003C19FE"/>
    <w:p w14:paraId="245F732B" w14:textId="77777777" w:rsidR="00FD0FAE" w:rsidRDefault="003C19FE" w:rsidP="003C19FE">
      <w:r w:rsidRPr="003C19FE">
        <w:t>a. ___________________________________ (naam)</w:t>
      </w:r>
    </w:p>
    <w:p w14:paraId="245F732C" w14:textId="77777777" w:rsidR="00367491" w:rsidRDefault="00367491" w:rsidP="003C19FE"/>
    <w:p w14:paraId="245F732D" w14:textId="77777777" w:rsidR="003C19FE" w:rsidRDefault="003C19FE" w:rsidP="003C19FE">
      <w:r w:rsidRPr="003C19FE">
        <w:t xml:space="preserve"> ___________________________________ (functie)</w:t>
      </w:r>
    </w:p>
    <w:p w14:paraId="245F732E" w14:textId="77777777" w:rsidR="006B77D2" w:rsidRDefault="006B77D2" w:rsidP="006B77D2">
      <w:pPr>
        <w:jc w:val="right"/>
      </w:pPr>
    </w:p>
    <w:p w14:paraId="245F732F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245F7330" w14:textId="77777777" w:rsidR="00FD0FAE" w:rsidRDefault="00FD0FAE" w:rsidP="003C19FE"/>
    <w:p w14:paraId="245F7331" w14:textId="77777777" w:rsidR="006B77D2" w:rsidRDefault="006B77D2" w:rsidP="003C19FE"/>
    <w:p w14:paraId="245F7332" w14:textId="77777777" w:rsidR="00FD0FAE" w:rsidRDefault="003C19FE" w:rsidP="003C19FE">
      <w:r w:rsidRPr="003C19FE">
        <w:t xml:space="preserve">b. ___________________________________ (naam) </w:t>
      </w:r>
    </w:p>
    <w:p w14:paraId="245F7333" w14:textId="77777777" w:rsidR="00367491" w:rsidRDefault="00367491" w:rsidP="003C19FE"/>
    <w:p w14:paraId="245F7334" w14:textId="77777777" w:rsidR="003C19FE" w:rsidRPr="003C19FE" w:rsidRDefault="003C19FE" w:rsidP="003C19FE">
      <w:r w:rsidRPr="003C19FE">
        <w:t>___________________________________ (functie)</w:t>
      </w:r>
    </w:p>
    <w:p w14:paraId="245F7335" w14:textId="77777777" w:rsidR="006B77D2" w:rsidRDefault="006B77D2" w:rsidP="006B77D2">
      <w:pPr>
        <w:jc w:val="right"/>
      </w:pPr>
    </w:p>
    <w:p w14:paraId="245F7336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245F7337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1EA0" w14:textId="77777777" w:rsidR="00B35A3D" w:rsidRDefault="00B35A3D" w:rsidP="00220940">
      <w:pPr>
        <w:spacing w:line="240" w:lineRule="auto"/>
      </w:pPr>
      <w:r>
        <w:separator/>
      </w:r>
    </w:p>
  </w:endnote>
  <w:endnote w:type="continuationSeparator" w:id="0">
    <w:p w14:paraId="547D9D99" w14:textId="77777777" w:rsidR="00B35A3D" w:rsidRDefault="00B35A3D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930E5" w14:textId="77777777" w:rsidR="00B35A3D" w:rsidRDefault="00B35A3D" w:rsidP="00220940">
      <w:pPr>
        <w:spacing w:line="240" w:lineRule="auto"/>
      </w:pPr>
      <w:r>
        <w:separator/>
      </w:r>
    </w:p>
  </w:footnote>
  <w:footnote w:type="continuationSeparator" w:id="0">
    <w:p w14:paraId="54FE5079" w14:textId="77777777" w:rsidR="00B35A3D" w:rsidRDefault="00B35A3D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F733C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245F733D" w14:textId="15B2EACF" w:rsidR="00220940" w:rsidRPr="00220940" w:rsidRDefault="00B42B43">
    <w:pPr>
      <w:pStyle w:val="Koptekst"/>
      <w:rPr>
        <w:sz w:val="18"/>
        <w:szCs w:val="18"/>
      </w:rPr>
    </w:pPr>
    <w:r>
      <w:rPr>
        <w:sz w:val="18"/>
        <w:szCs w:val="18"/>
      </w:rPr>
      <w:t>AI 2025-018</w:t>
    </w:r>
    <w:r w:rsidR="006A07DB">
      <w:rPr>
        <w:sz w:val="18"/>
        <w:szCs w:val="18"/>
      </w:rPr>
      <w:t>5</w:t>
    </w:r>
    <w:r>
      <w:rPr>
        <w:sz w:val="18"/>
        <w:szCs w:val="18"/>
      </w:rPr>
      <w:t xml:space="preserve"> </w:t>
    </w:r>
    <w:r w:rsidR="0087348D">
      <w:rPr>
        <w:sz w:val="18"/>
        <w:szCs w:val="18"/>
      </w:rPr>
      <w:t>Productie</w:t>
    </w:r>
    <w:r w:rsidR="00AE1DA5">
      <w:rPr>
        <w:sz w:val="18"/>
        <w:szCs w:val="18"/>
      </w:rPr>
      <w:t xml:space="preserve">, </w:t>
    </w:r>
    <w:r>
      <w:rPr>
        <w:sz w:val="18"/>
        <w:szCs w:val="18"/>
      </w:rPr>
      <w:t xml:space="preserve">Levering en </w:t>
    </w:r>
    <w:r w:rsidR="00AE1DA5">
      <w:rPr>
        <w:sz w:val="18"/>
        <w:szCs w:val="18"/>
      </w:rPr>
      <w:t>P</w:t>
    </w:r>
    <w:r>
      <w:rPr>
        <w:sz w:val="18"/>
        <w:szCs w:val="18"/>
      </w:rPr>
      <w:t>laatsing Woonwagens</w:t>
    </w:r>
  </w:p>
  <w:p w14:paraId="245F733E" w14:textId="2A20F344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061B7D">
      <w:rPr>
        <w:sz w:val="18"/>
        <w:szCs w:val="18"/>
      </w:rPr>
      <w:t>6</w:t>
    </w:r>
    <w:r>
      <w:rPr>
        <w:sz w:val="18"/>
        <w:szCs w:val="18"/>
      </w:rPr>
      <w:t xml:space="preserve"> - Inschrijvingsbiljet</w:t>
    </w:r>
  </w:p>
  <w:p w14:paraId="245F733F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92155">
    <w:abstractNumId w:val="0"/>
  </w:num>
  <w:num w:numId="2" w16cid:durableId="1243485109">
    <w:abstractNumId w:val="2"/>
  </w:num>
  <w:num w:numId="3" w16cid:durableId="1636175305">
    <w:abstractNumId w:val="6"/>
  </w:num>
  <w:num w:numId="4" w16cid:durableId="1071730908">
    <w:abstractNumId w:val="5"/>
  </w:num>
  <w:num w:numId="5" w16cid:durableId="96141759">
    <w:abstractNumId w:val="0"/>
  </w:num>
  <w:num w:numId="6" w16cid:durableId="2064601426">
    <w:abstractNumId w:val="1"/>
  </w:num>
  <w:num w:numId="7" w16cid:durableId="318265708">
    <w:abstractNumId w:val="4"/>
  </w:num>
  <w:num w:numId="8" w16cid:durableId="507717116">
    <w:abstractNumId w:val="3"/>
  </w:num>
  <w:num w:numId="9" w16cid:durableId="636373450">
    <w:abstractNumId w:val="6"/>
  </w:num>
  <w:num w:numId="10" w16cid:durableId="1148790529">
    <w:abstractNumId w:val="5"/>
  </w:num>
  <w:num w:numId="11" w16cid:durableId="408355848">
    <w:abstractNumId w:val="5"/>
  </w:num>
  <w:num w:numId="12" w16cid:durableId="502011534">
    <w:abstractNumId w:val="5"/>
  </w:num>
  <w:num w:numId="13" w16cid:durableId="596866814">
    <w:abstractNumId w:val="5"/>
  </w:num>
  <w:num w:numId="14" w16cid:durableId="662855832">
    <w:abstractNumId w:val="5"/>
  </w:num>
  <w:num w:numId="15" w16cid:durableId="144318259">
    <w:abstractNumId w:val="5"/>
  </w:num>
  <w:num w:numId="16" w16cid:durableId="584725023">
    <w:abstractNumId w:val="5"/>
  </w:num>
  <w:num w:numId="17" w16cid:durableId="389353470">
    <w:abstractNumId w:val="5"/>
  </w:num>
  <w:num w:numId="18" w16cid:durableId="696079695">
    <w:abstractNumId w:val="5"/>
  </w:num>
  <w:num w:numId="19" w16cid:durableId="1291012884">
    <w:abstractNumId w:val="3"/>
  </w:num>
  <w:num w:numId="20" w16cid:durableId="456069971">
    <w:abstractNumId w:val="6"/>
  </w:num>
  <w:num w:numId="21" w16cid:durableId="232544266">
    <w:abstractNumId w:val="0"/>
  </w:num>
  <w:num w:numId="22" w16cid:durableId="102654258">
    <w:abstractNumId w:val="1"/>
  </w:num>
  <w:num w:numId="23" w16cid:durableId="583342426">
    <w:abstractNumId w:val="4"/>
  </w:num>
  <w:num w:numId="24" w16cid:durableId="1364282353">
    <w:abstractNumId w:val="0"/>
  </w:num>
  <w:num w:numId="25" w16cid:durableId="623780258">
    <w:abstractNumId w:val="0"/>
  </w:num>
  <w:num w:numId="26" w16cid:durableId="64836470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42D96"/>
    <w:rsid w:val="00061B7D"/>
    <w:rsid w:val="000B46D8"/>
    <w:rsid w:val="000E2A15"/>
    <w:rsid w:val="001755DE"/>
    <w:rsid w:val="00177A29"/>
    <w:rsid w:val="0021435D"/>
    <w:rsid w:val="00220940"/>
    <w:rsid w:val="002B5524"/>
    <w:rsid w:val="00362AAA"/>
    <w:rsid w:val="00367491"/>
    <w:rsid w:val="003A7492"/>
    <w:rsid w:val="003B3222"/>
    <w:rsid w:val="003C19FE"/>
    <w:rsid w:val="00424DED"/>
    <w:rsid w:val="00482A4F"/>
    <w:rsid w:val="00527398"/>
    <w:rsid w:val="00632123"/>
    <w:rsid w:val="00664B71"/>
    <w:rsid w:val="006A07DB"/>
    <w:rsid w:val="006B77D2"/>
    <w:rsid w:val="006C583D"/>
    <w:rsid w:val="006D24A4"/>
    <w:rsid w:val="007F1B03"/>
    <w:rsid w:val="008104C5"/>
    <w:rsid w:val="008402D9"/>
    <w:rsid w:val="00847FFD"/>
    <w:rsid w:val="0086631D"/>
    <w:rsid w:val="0087348D"/>
    <w:rsid w:val="009175F9"/>
    <w:rsid w:val="009761CF"/>
    <w:rsid w:val="0098315A"/>
    <w:rsid w:val="009909A5"/>
    <w:rsid w:val="009B0D92"/>
    <w:rsid w:val="009B40CF"/>
    <w:rsid w:val="009D2B24"/>
    <w:rsid w:val="00A03098"/>
    <w:rsid w:val="00A3732E"/>
    <w:rsid w:val="00A53085"/>
    <w:rsid w:val="00A86DE4"/>
    <w:rsid w:val="00AE1DA5"/>
    <w:rsid w:val="00B35A3D"/>
    <w:rsid w:val="00B42B43"/>
    <w:rsid w:val="00B90BC0"/>
    <w:rsid w:val="00BD0C39"/>
    <w:rsid w:val="00BE1DBE"/>
    <w:rsid w:val="00CC39EC"/>
    <w:rsid w:val="00D93CF8"/>
    <w:rsid w:val="00DD0355"/>
    <w:rsid w:val="00DD277D"/>
    <w:rsid w:val="00E1023A"/>
    <w:rsid w:val="00EB1492"/>
    <w:rsid w:val="00EF75A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F72F8"/>
  <w15:docId w15:val="{DC79D117-609C-45A9-A064-6B79FF73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90BC0"/>
    <w:pPr>
      <w:spacing w:line="240" w:lineRule="auto"/>
    </w:pPr>
  </w:style>
  <w:style w:type="character" w:styleId="Verwijzingopmerking">
    <w:name w:val="annotation reference"/>
    <w:basedOn w:val="Standaardalinea-lettertype"/>
    <w:rsid w:val="00DD277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D277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D277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D277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D27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17</TotalTime>
  <Pages>2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Dopper, Jeroen</cp:lastModifiedBy>
  <cp:revision>4</cp:revision>
  <dcterms:created xsi:type="dcterms:W3CDTF">2025-09-11T12:15:00Z</dcterms:created>
  <dcterms:modified xsi:type="dcterms:W3CDTF">2025-09-16T15:13:00Z</dcterms:modified>
</cp:coreProperties>
</file>